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C3F" w:rsidRDefault="005D2C3F" w:rsidP="005D2C3F">
      <w:pPr>
        <w:pStyle w:val="Kop1"/>
        <w:numPr>
          <w:ilvl w:val="0"/>
          <w:numId w:val="0"/>
        </w:numPr>
        <w:ind w:left="227"/>
      </w:pPr>
      <w:bookmarkStart w:id="0" w:name="_Toc23341855"/>
      <w:bookmarkStart w:id="1" w:name="_Toc23948294"/>
      <w:bookmarkStart w:id="2" w:name="_Toc24103085"/>
      <w:bookmarkStart w:id="3" w:name="_Toc24721770"/>
      <w:bookmarkStart w:id="4" w:name="_Toc33437230"/>
      <w:bookmarkStart w:id="5" w:name="_Toc79490772"/>
      <w:r>
        <w:t>Bijlage 7. Referentiewerken</w:t>
      </w:r>
      <w:bookmarkEnd w:id="0"/>
      <w:bookmarkEnd w:id="1"/>
      <w:bookmarkEnd w:id="2"/>
      <w:bookmarkEnd w:id="3"/>
      <w:bookmarkEnd w:id="4"/>
      <w:bookmarkEnd w:id="5"/>
    </w:p>
    <w:p w:rsidR="005D2C3F" w:rsidRPr="00FF3E04" w:rsidRDefault="005D2C3F" w:rsidP="005D2C3F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inschrijver</w:t>
      </w:r>
      <w:r w:rsidRPr="00FF3E04">
        <w:t>.</w:t>
      </w:r>
    </w:p>
    <w:p w:rsidR="005D2C3F" w:rsidRPr="00FF3E04" w:rsidRDefault="005D2C3F" w:rsidP="005D2C3F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8193" w:type="dxa"/>
            <w:gridSpan w:val="2"/>
          </w:tcPr>
          <w:p w:rsidR="005D2C3F" w:rsidRPr="00FF3E04" w:rsidRDefault="005D2C3F" w:rsidP="00F843B0">
            <w:r>
              <w:t>Inschrijver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Naam: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inschrijver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Adres / Postcode vestigingsplaats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inschrijver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8193" w:type="dxa"/>
            <w:gridSpan w:val="2"/>
          </w:tcPr>
          <w:p w:rsidR="005D2C3F" w:rsidRPr="00FF3E04" w:rsidRDefault="005D2C3F" w:rsidP="00F843B0">
            <w:r w:rsidRPr="00FF3E04">
              <w:t xml:space="preserve">Referentieproject 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Nummer referentieproject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Referentieproject (naam)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131750" w:rsidRPr="00FF3E04" w:rsidTr="00131750">
        <w:trPr>
          <w:cantSplit/>
        </w:trPr>
        <w:tc>
          <w:tcPr>
            <w:tcW w:w="386" w:type="dxa"/>
          </w:tcPr>
          <w:p w:rsidR="00131750" w:rsidRPr="00FF3E04" w:rsidRDefault="00131750" w:rsidP="00F843B0"/>
        </w:tc>
        <w:tc>
          <w:tcPr>
            <w:tcW w:w="3562" w:type="dxa"/>
          </w:tcPr>
          <w:p w:rsidR="00131750" w:rsidRPr="00FF3E04" w:rsidRDefault="00131750" w:rsidP="00F843B0"/>
        </w:tc>
        <w:tc>
          <w:tcPr>
            <w:tcW w:w="4631" w:type="dxa"/>
            <w:shd w:val="clear" w:color="auto" w:fill="FFFF99"/>
          </w:tcPr>
          <w:p w:rsidR="00131750" w:rsidRPr="00FF3E04" w:rsidRDefault="00131750" w:rsidP="00F843B0">
            <w:pPr>
              <w:rPr>
                <w:highlight w:val="lightGray"/>
              </w:rPr>
            </w:pP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8193" w:type="dxa"/>
            <w:gridSpan w:val="2"/>
          </w:tcPr>
          <w:p w:rsidR="005D2C3F" w:rsidRPr="00FF3E04" w:rsidRDefault="005D2C3F" w:rsidP="00F843B0">
            <w:r w:rsidRPr="00FF3E04">
              <w:t xml:space="preserve">Naam en adres </w:t>
            </w:r>
            <w:r>
              <w:t>Opdrachtgever</w:t>
            </w:r>
            <w:r w:rsidRPr="00FF3E04">
              <w:t>:</w:t>
            </w:r>
            <w:bookmarkStart w:id="6" w:name="_GoBack"/>
            <w:bookmarkEnd w:id="6"/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>
              <w:t>Aanbesteder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Opdrachtgever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 xml:space="preserve">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contactpersoon </w:t>
            </w:r>
            <w:r>
              <w:rPr>
                <w:highlight w:val="lightGray"/>
              </w:rPr>
              <w:t>Opdrachtgever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 xml:space="preserve">Contactgegevens 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5D2C3F" w:rsidRPr="00FF3E04" w:rsidRDefault="005D2C3F" w:rsidP="00F843B0">
            <w:pPr>
              <w:rPr>
                <w:highlight w:val="lightGray"/>
              </w:rPr>
            </w:pPr>
          </w:p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8193" w:type="dxa"/>
            <w:gridSpan w:val="2"/>
          </w:tcPr>
          <w:p w:rsidR="005D2C3F" w:rsidRPr="00FF3E04" w:rsidRDefault="005D2C3F" w:rsidP="00F843B0">
            <w:r w:rsidRPr="00FF3E04">
              <w:t>Nadere informatie referentieproject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:rsidR="005D2C3F" w:rsidRPr="00FF3E04" w:rsidRDefault="005D2C3F" w:rsidP="00F843B0">
            <w:pPr>
              <w:rPr>
                <w:highlight w:val="lightGray"/>
              </w:rPr>
            </w:pPr>
          </w:p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5D2C3F" w:rsidRPr="00FF3E04" w:rsidRDefault="005D2C3F" w:rsidP="00F843B0">
            <w:pPr>
              <w:rPr>
                <w:highlight w:val="lightGray"/>
              </w:rPr>
            </w:pP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Datum van de opdrachtverlening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Aannemingssom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Gefactureerd bedrag (excl. BTW)</w:t>
            </w:r>
          </w:p>
        </w:tc>
        <w:tc>
          <w:tcPr>
            <w:tcW w:w="4631" w:type="dxa"/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 xml:space="preserve">Oorspronkelijke opleverdatum bij </w:t>
            </w:r>
            <w:r>
              <w:t>opdrachtverstrekking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</w:tcPr>
          <w:p w:rsidR="005D2C3F" w:rsidRPr="00FF3E04" w:rsidRDefault="005D2C3F" w:rsidP="00F843B0"/>
        </w:tc>
        <w:tc>
          <w:tcPr>
            <w:tcW w:w="3562" w:type="dxa"/>
          </w:tcPr>
          <w:p w:rsidR="005D2C3F" w:rsidRPr="00FF3E04" w:rsidRDefault="005D2C3F" w:rsidP="00F843B0">
            <w:r w:rsidRPr="00FF3E04">
              <w:t>Datum van oplevering</w:t>
            </w:r>
          </w:p>
          <w:p w:rsidR="005D2C3F" w:rsidRPr="00FF3E04" w:rsidRDefault="005D2C3F" w:rsidP="00F843B0"/>
        </w:tc>
        <w:tc>
          <w:tcPr>
            <w:tcW w:w="4631" w:type="dxa"/>
            <w:tcBorders>
              <w:bottom w:val="single" w:sz="4" w:space="0" w:color="auto"/>
            </w:tcBorders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:rsidR="005D2C3F" w:rsidRPr="00FF3E04" w:rsidRDefault="005D2C3F" w:rsidP="00F843B0"/>
        </w:tc>
        <w:tc>
          <w:tcPr>
            <w:tcW w:w="3562" w:type="dxa"/>
            <w:tcBorders>
              <w:bottom w:val="dotted" w:sz="4" w:space="0" w:color="auto"/>
            </w:tcBorders>
          </w:tcPr>
          <w:p w:rsidR="005D2C3F" w:rsidRPr="00FF3E04" w:rsidRDefault="005D2C3F" w:rsidP="00F843B0">
            <w:r w:rsidRPr="00FF3E04">
              <w:t>Contractvorm:</w:t>
            </w:r>
          </w:p>
          <w:p w:rsidR="005D2C3F" w:rsidRPr="00FF3E04" w:rsidRDefault="005D2C3F" w:rsidP="00F843B0"/>
        </w:tc>
        <w:tc>
          <w:tcPr>
            <w:tcW w:w="4631" w:type="dxa"/>
            <w:tcBorders>
              <w:bottom w:val="dotted" w:sz="4" w:space="0" w:color="auto"/>
            </w:tcBorders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 / UAV-GC)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:rsidR="005D2C3F" w:rsidRPr="00FF3E04" w:rsidRDefault="005D2C3F" w:rsidP="00F843B0"/>
        </w:tc>
        <w:tc>
          <w:tcPr>
            <w:tcW w:w="3562" w:type="dxa"/>
            <w:tcBorders>
              <w:bottom w:val="dotted" w:sz="4" w:space="0" w:color="auto"/>
            </w:tcBorders>
          </w:tcPr>
          <w:p w:rsidR="005D2C3F" w:rsidRPr="00FF3E04" w:rsidRDefault="005D2C3F" w:rsidP="00F843B0">
            <w:r w:rsidRPr="00FF3E04">
              <w:t>Uitgevoerd in samenwerkingsverband:</w:t>
            </w:r>
          </w:p>
        </w:tc>
        <w:tc>
          <w:tcPr>
            <w:tcW w:w="4631" w:type="dxa"/>
            <w:tcBorders>
              <w:bottom w:val="dotted" w:sz="4" w:space="0" w:color="auto"/>
            </w:tcBorders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5D2C3F" w:rsidRPr="00FF3E04" w:rsidTr="00131750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:rsidR="005D2C3F" w:rsidRPr="00FF3E04" w:rsidRDefault="005D2C3F" w:rsidP="00F843B0"/>
        </w:tc>
        <w:tc>
          <w:tcPr>
            <w:tcW w:w="3562" w:type="dxa"/>
            <w:tcBorders>
              <w:top w:val="dotted" w:sz="4" w:space="0" w:color="auto"/>
              <w:bottom w:val="dotted" w:sz="4" w:space="0" w:color="auto"/>
            </w:tcBorders>
          </w:tcPr>
          <w:p w:rsidR="005D2C3F" w:rsidRPr="00FF3E04" w:rsidRDefault="005D2C3F" w:rsidP="00F843B0">
            <w:r w:rsidRPr="00FF3E04"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5D2C3F" w:rsidRPr="00FF3E04" w:rsidTr="00131750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:rsidR="005D2C3F" w:rsidRPr="00FF3E04" w:rsidRDefault="005D2C3F" w:rsidP="00F843B0"/>
        </w:tc>
        <w:tc>
          <w:tcPr>
            <w:tcW w:w="3562" w:type="dxa"/>
            <w:tcBorders>
              <w:top w:val="dotted" w:sz="4" w:space="0" w:color="auto"/>
              <w:bottom w:val="dotted" w:sz="4" w:space="0" w:color="auto"/>
            </w:tcBorders>
          </w:tcPr>
          <w:p w:rsidR="005D2C3F" w:rsidRPr="00FF3E04" w:rsidRDefault="005D2C3F" w:rsidP="00F843B0">
            <w:r w:rsidRPr="00FF3E04">
              <w:t xml:space="preserve">Omschrijving van </w:t>
            </w:r>
            <w:r>
              <w:t>de werkzaamheden</w:t>
            </w:r>
            <w:r w:rsidRPr="00FF3E04">
              <w:t xml:space="preserve"> dat 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>inschrijver is verricht waaruit tevens 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63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5D2C3F" w:rsidRPr="00FF3E04" w:rsidRDefault="005D2C3F" w:rsidP="00F843B0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5D2C3F" w:rsidRPr="00FF3E04" w:rsidTr="00131750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</w:tcBorders>
          </w:tcPr>
          <w:p w:rsidR="005D2C3F" w:rsidRPr="00FF3E04" w:rsidRDefault="005D2C3F" w:rsidP="00F843B0"/>
        </w:tc>
        <w:tc>
          <w:tcPr>
            <w:tcW w:w="3562" w:type="dxa"/>
            <w:tcBorders>
              <w:top w:val="dotted" w:sz="4" w:space="0" w:color="auto"/>
            </w:tcBorders>
          </w:tcPr>
          <w:p w:rsidR="005D2C3F" w:rsidRPr="00FF3E04" w:rsidRDefault="005D2C3F" w:rsidP="00F843B0">
            <w:r>
              <w:t xml:space="preserve">Omvang van de werkzaamheden die door de inschrijver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631" w:type="dxa"/>
            <w:tcBorders>
              <w:top w:val="dotted" w:sz="4" w:space="0" w:color="auto"/>
            </w:tcBorders>
            <w:shd w:val="clear" w:color="auto" w:fill="FFFF99"/>
          </w:tcPr>
          <w:p w:rsidR="005D2C3F" w:rsidRDefault="005D2C3F" w:rsidP="00F843B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>
              <w:rPr>
                <w:highlight w:val="lightGray"/>
              </w:rPr>
              <w:t>inschrijver</w:t>
            </w:r>
          </w:p>
          <w:p w:rsidR="005D2C3F" w:rsidRPr="00FF3E04" w:rsidRDefault="005D2C3F" w:rsidP="00F843B0">
            <w:pPr>
              <w:rPr>
                <w:highlight w:val="lightGray"/>
              </w:rPr>
            </w:pPr>
          </w:p>
          <w:p w:rsidR="005D2C3F" w:rsidRDefault="005D2C3F" w:rsidP="00F843B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:rsidR="005D2C3F" w:rsidRPr="00FF3E04" w:rsidRDefault="005D2C3F" w:rsidP="00F843B0">
            <w:pPr>
              <w:rPr>
                <w:highlight w:val="lightGray"/>
              </w:rPr>
            </w:pPr>
          </w:p>
          <w:p w:rsidR="005D2C3F" w:rsidRPr="00FF3E04" w:rsidRDefault="005D2C3F" w:rsidP="00F843B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:rsidR="005D2C3F" w:rsidRDefault="005D2C3F" w:rsidP="005D2C3F">
      <w:pPr>
        <w:pStyle w:val="colofontitel"/>
      </w:pPr>
    </w:p>
    <w:p w:rsidR="005D2C3F" w:rsidRPr="00FF3E04" w:rsidRDefault="005D2C3F" w:rsidP="005D2C3F"/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C3F" w:rsidRDefault="005D2C3F" w:rsidP="005D2C3F">
      <w:pPr>
        <w:spacing w:line="240" w:lineRule="auto"/>
      </w:pPr>
      <w:r>
        <w:separator/>
      </w:r>
    </w:p>
  </w:endnote>
  <w:endnote w:type="continuationSeparator" w:id="0">
    <w:p w:rsidR="005D2C3F" w:rsidRDefault="005D2C3F" w:rsidP="005D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C3F" w:rsidRDefault="005D2C3F" w:rsidP="005D2C3F">
      <w:pPr>
        <w:spacing w:line="240" w:lineRule="auto"/>
      </w:pPr>
      <w:r>
        <w:separator/>
      </w:r>
    </w:p>
  </w:footnote>
  <w:footnote w:type="continuationSeparator" w:id="0">
    <w:p w:rsidR="005D2C3F" w:rsidRDefault="005D2C3F" w:rsidP="005D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C3F" w:rsidRDefault="005D2C3F" w:rsidP="005D2C3F">
    <w:pPr>
      <w:pStyle w:val="Koptekst"/>
    </w:pPr>
    <w:r>
      <w:t>AI 2021-0134 Trekproeven Bomen 2022-2025</w:t>
    </w:r>
  </w:p>
  <w:p w:rsidR="005D2C3F" w:rsidRDefault="005D2C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F0679D3"/>
    <w:multiLevelType w:val="multilevel"/>
    <w:tmpl w:val="CCC67B18"/>
    <w:lvl w:ilvl="0">
      <w:start w:val="1"/>
      <w:numFmt w:val="decimal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1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3F"/>
    <w:rsid w:val="000B46D8"/>
    <w:rsid w:val="00131750"/>
    <w:rsid w:val="00177A29"/>
    <w:rsid w:val="002B5524"/>
    <w:rsid w:val="003B3222"/>
    <w:rsid w:val="00424DED"/>
    <w:rsid w:val="00482A4F"/>
    <w:rsid w:val="00527398"/>
    <w:rsid w:val="005D2C3F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CA78CB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348CA"/>
  <w15:chartTrackingRefBased/>
  <w15:docId w15:val="{BDB40286-B1E6-4AD1-86B4-0CB2229D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C3F"/>
    <w:rPr>
      <w:rFonts w:eastAsia="Calibri"/>
      <w:lang w:eastAsia="en-US"/>
    </w:rPr>
  </w:style>
  <w:style w:type="paragraph" w:styleId="Kop1">
    <w:name w:val="heading 1"/>
    <w:aliases w:val="Hoofdstuktitel,hoofdstuktitel,IBA Kop1"/>
    <w:basedOn w:val="Standaard"/>
    <w:next w:val="Standaard"/>
    <w:link w:val="Kop1Char"/>
    <w:uiPriority w:val="1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,IBA Kop2"/>
    <w:basedOn w:val="Standaard"/>
    <w:next w:val="Standaard"/>
    <w:uiPriority w:val="1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,IBA Kop3"/>
    <w:basedOn w:val="Standaard"/>
    <w:next w:val="Standaard"/>
    <w:uiPriority w:val="1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aliases w:val="IBA Kop4"/>
    <w:basedOn w:val="Standaard"/>
    <w:next w:val="Standaard"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IBA kop5"/>
    <w:basedOn w:val="Standaard"/>
    <w:next w:val="Standaard"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character" w:customStyle="1" w:styleId="Kop1Char">
    <w:name w:val="Kop 1 Char"/>
    <w:aliases w:val="Hoofdstuktitel Char,hoofdstuktitel Char,IBA Kop1 Char"/>
    <w:basedOn w:val="Standaardalinea-lettertype"/>
    <w:link w:val="Kop1"/>
    <w:uiPriority w:val="1"/>
    <w:rsid w:val="005D2C3F"/>
    <w:rPr>
      <w:rFonts w:cs="Arial"/>
      <w:b/>
      <w:bCs/>
      <w:sz w:val="42"/>
      <w:szCs w:val="32"/>
    </w:rPr>
  </w:style>
  <w:style w:type="paragraph" w:customStyle="1" w:styleId="colofontitel">
    <w:name w:val="colofontitel"/>
    <w:basedOn w:val="Standaard"/>
    <w:next w:val="Standaard"/>
    <w:rsid w:val="005D2C3F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5D2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5D2C3F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5D2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5D2C3F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231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Bemmel, Ton van</dc:creator>
  <cp:keywords/>
  <dc:description/>
  <cp:lastModifiedBy>Bemmel, Ton van</cp:lastModifiedBy>
  <cp:revision>2</cp:revision>
  <dcterms:created xsi:type="dcterms:W3CDTF">2021-08-23T13:31:00Z</dcterms:created>
  <dcterms:modified xsi:type="dcterms:W3CDTF">2021-08-24T11:26:00Z</dcterms:modified>
</cp:coreProperties>
</file>